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C175D" w14:textId="77777777" w:rsidR="00410E15" w:rsidRDefault="00000000">
      <w:pPr>
        <w:pStyle w:val="Heading1"/>
      </w:pPr>
      <w:r>
        <w:t>Daily Standup Meeting Minutes</w:t>
      </w:r>
    </w:p>
    <w:p w14:paraId="08B90F33" w14:textId="68C26F3A" w:rsidR="00410E15" w:rsidRDefault="00000000">
      <w:r>
        <w:t xml:space="preserve">Project: </w:t>
      </w:r>
      <w:r w:rsidR="001A6EED">
        <w:t>Loan Validation Project</w:t>
      </w:r>
    </w:p>
    <w:p w14:paraId="3E88C4C9" w14:textId="77777777" w:rsidR="00410E15" w:rsidRDefault="00000000">
      <w:r>
        <w:t>Date: 11/03/2025</w:t>
      </w:r>
    </w:p>
    <w:p w14:paraId="1FF221C5" w14:textId="77777777" w:rsidR="00410E15" w:rsidRDefault="00000000">
      <w:r>
        <w:t>Sprint: 5 — Daily Standup 6</w:t>
      </w:r>
    </w:p>
    <w:p w14:paraId="270658BC" w14:textId="77777777" w:rsidR="00410E15" w:rsidRDefault="00000000">
      <w:r>
        <w:t>Duration: 1 hour</w:t>
      </w:r>
    </w:p>
    <w:p w14:paraId="3986F9CA" w14:textId="77777777" w:rsidR="00410E15" w:rsidRPr="001A6EED" w:rsidRDefault="00000000">
      <w:pPr>
        <w:rPr>
          <w:lang w:val="es-CU"/>
        </w:rPr>
      </w:pPr>
      <w:r w:rsidRPr="001A6EED">
        <w:rPr>
          <w:lang w:val="es-CU"/>
        </w:rPr>
        <w:t>Attendees: Ernesto, Carlos, Luis, Chris, Miguel</w:t>
      </w:r>
    </w:p>
    <w:p w14:paraId="0A299DE4" w14:textId="77777777" w:rsidR="00410E15" w:rsidRDefault="00000000">
      <w:pPr>
        <w:pStyle w:val="Heading2"/>
      </w:pPr>
      <w:r>
        <w:t>Agenda</w:t>
      </w:r>
    </w:p>
    <w:p w14:paraId="799AEFB1" w14:textId="77777777" w:rsidR="00410E15" w:rsidRDefault="00000000">
      <w:r>
        <w:t>- Track progress on MVP components (Ingestion, Log Analyzer, Patch Flow, Programming Agent)</w:t>
      </w:r>
    </w:p>
    <w:p w14:paraId="47EA5E86" w14:textId="77777777" w:rsidR="00410E15" w:rsidRDefault="00000000">
      <w:r>
        <w:t>- Identify blockers and dependencies</w:t>
      </w:r>
    </w:p>
    <w:p w14:paraId="05391306" w14:textId="77777777" w:rsidR="00410E15" w:rsidRDefault="00000000">
      <w:r>
        <w:t>- Align tasks for sprint progress and upcoming demos</w:t>
      </w:r>
    </w:p>
    <w:p w14:paraId="799B8692" w14:textId="77777777" w:rsidR="00410E15" w:rsidRDefault="00000000">
      <w:pPr>
        <w:pStyle w:val="Heading2"/>
      </w:pPr>
      <w:r>
        <w:t>Team Member Updates</w:t>
      </w:r>
    </w:p>
    <w:p w14:paraId="5E86947C" w14:textId="77777777" w:rsidR="00410E15" w:rsidRDefault="00000000">
      <w:pPr>
        <w:pStyle w:val="Heading3"/>
      </w:pPr>
      <w:r>
        <w:t>Luis</w:t>
      </w:r>
    </w:p>
    <w:p w14:paraId="6BFB4637" w14:textId="77777777" w:rsidR="00410E15" w:rsidRDefault="00000000">
      <w:r>
        <w:t>- Optimized ingestion for multi-vendor simultaneous parsing.</w:t>
      </w:r>
    </w:p>
    <w:p w14:paraId="21C19EC6" w14:textId="77777777" w:rsidR="00410E15" w:rsidRDefault="00000000">
      <w:r>
        <w:t>- Reduced runtime from 3.2s/file to 2.8s/file.</w:t>
      </w:r>
    </w:p>
    <w:p w14:paraId="1BF4CFE6" w14:textId="77777777" w:rsidR="00410E15" w:rsidRDefault="00000000">
      <w:pPr>
        <w:pStyle w:val="Heading3"/>
      </w:pPr>
      <w:r>
        <w:t>Carlos</w:t>
      </w:r>
    </w:p>
    <w:p w14:paraId="19D8665A" w14:textId="77777777" w:rsidR="00410E15" w:rsidRDefault="00000000">
      <w:r>
        <w:t>- Improved Debug Agent sequence detection (e.g., init before enable).</w:t>
      </w:r>
    </w:p>
    <w:p w14:paraId="1DDB3C3A" w14:textId="77777777" w:rsidR="00410E15" w:rsidRDefault="00000000">
      <w:r>
        <w:t>- Accuracy reached 85%.</w:t>
      </w:r>
    </w:p>
    <w:p w14:paraId="7EA23304" w14:textId="77777777" w:rsidR="00410E15" w:rsidRDefault="00000000">
      <w:pPr>
        <w:pStyle w:val="Heading3"/>
      </w:pPr>
      <w:r>
        <w:t>Ernesto</w:t>
      </w:r>
    </w:p>
    <w:p w14:paraId="2F8C1844" w14:textId="77777777" w:rsidR="00410E15" w:rsidRDefault="00000000">
      <w:r>
        <w:t>- QA validated sequence detection on 40 logs.</w:t>
      </w:r>
    </w:p>
    <w:p w14:paraId="2C8BAD44" w14:textId="77777777" w:rsidR="00410E15" w:rsidRDefault="00000000">
      <w:r>
        <w:t>- Documented improvement from 75% to 85% accuracy.</w:t>
      </w:r>
    </w:p>
    <w:p w14:paraId="0582C4E6" w14:textId="77777777" w:rsidR="00410E15" w:rsidRDefault="00000000">
      <w:pPr>
        <w:pStyle w:val="Heading3"/>
      </w:pPr>
      <w:r>
        <w:t>Chris</w:t>
      </w:r>
    </w:p>
    <w:p w14:paraId="04C87211" w14:textId="77777777" w:rsidR="00410E15" w:rsidRDefault="00000000">
      <w:r>
        <w:t>- Enhanced dashboard UX to highlight sequence-sensitive patches.</w:t>
      </w:r>
    </w:p>
    <w:p w14:paraId="18CCA6BB" w14:textId="77777777" w:rsidR="00410E15" w:rsidRDefault="00000000">
      <w:r>
        <w:t>- Created tutorial walkthrough for demo.</w:t>
      </w:r>
    </w:p>
    <w:p w14:paraId="7E252261" w14:textId="77777777" w:rsidR="00410E15" w:rsidRDefault="00000000">
      <w:pPr>
        <w:pStyle w:val="Heading3"/>
      </w:pPr>
      <w:r>
        <w:t>Miguel</w:t>
      </w:r>
    </w:p>
    <w:p w14:paraId="71A4EA42" w14:textId="77777777" w:rsidR="00410E15" w:rsidRDefault="00000000">
      <w:r>
        <w:t>- Gathered 20 sequence error logs.</w:t>
      </w:r>
    </w:p>
    <w:p w14:paraId="5EBBCC1A" w14:textId="77777777" w:rsidR="00410E15" w:rsidRDefault="00000000">
      <w:r>
        <w:t>- Assisted QA with validation.</w:t>
      </w:r>
    </w:p>
    <w:p w14:paraId="6591F176" w14:textId="77777777" w:rsidR="00410E15" w:rsidRDefault="00000000">
      <w:pPr>
        <w:pStyle w:val="Heading2"/>
      </w:pPr>
      <w:r>
        <w:lastRenderedPageBreak/>
        <w:t>Blockers</w:t>
      </w:r>
    </w:p>
    <w:p w14:paraId="2AE92AEA" w14:textId="77777777" w:rsidR="00410E15" w:rsidRDefault="00000000">
      <w:r>
        <w:t>- Some vendor-specific sequences not recognized.</w:t>
      </w:r>
    </w:p>
    <w:p w14:paraId="4E200DD3" w14:textId="77777777" w:rsidR="00410E15" w:rsidRDefault="00000000">
      <w:pPr>
        <w:pStyle w:val="Heading2"/>
      </w:pPr>
      <w:r>
        <w:t>Next Steps</w:t>
      </w:r>
    </w:p>
    <w:p w14:paraId="3EBF480C" w14:textId="77777777" w:rsidR="00410E15" w:rsidRDefault="00000000">
      <w:r>
        <w:t>- Carlos to refine vendor-specific detection.</w:t>
      </w:r>
    </w:p>
    <w:p w14:paraId="4B3BB985" w14:textId="77777777" w:rsidR="00410E15" w:rsidRDefault="00000000">
      <w:r>
        <w:t>- Ernesto to expand QA logs.</w:t>
      </w:r>
    </w:p>
    <w:p w14:paraId="4D48EFE5" w14:textId="77777777" w:rsidR="00410E15" w:rsidRDefault="00000000">
      <w:r>
        <w:t>- Chris to improve tutorial visuals.</w:t>
      </w:r>
    </w:p>
    <w:sectPr w:rsidR="00410E1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01194652">
    <w:abstractNumId w:val="8"/>
  </w:num>
  <w:num w:numId="2" w16cid:durableId="1040282678">
    <w:abstractNumId w:val="6"/>
  </w:num>
  <w:num w:numId="3" w16cid:durableId="1519856563">
    <w:abstractNumId w:val="5"/>
  </w:num>
  <w:num w:numId="4" w16cid:durableId="734475105">
    <w:abstractNumId w:val="4"/>
  </w:num>
  <w:num w:numId="5" w16cid:durableId="1671830861">
    <w:abstractNumId w:val="7"/>
  </w:num>
  <w:num w:numId="6" w16cid:durableId="1995524282">
    <w:abstractNumId w:val="3"/>
  </w:num>
  <w:num w:numId="7" w16cid:durableId="187525715">
    <w:abstractNumId w:val="2"/>
  </w:num>
  <w:num w:numId="8" w16cid:durableId="1245260645">
    <w:abstractNumId w:val="1"/>
  </w:num>
  <w:num w:numId="9" w16cid:durableId="241916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A6EED"/>
    <w:rsid w:val="00272184"/>
    <w:rsid w:val="0029639D"/>
    <w:rsid w:val="00326F90"/>
    <w:rsid w:val="00410E15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91430B"/>
  <w14:defaultImageDpi w14:val="300"/>
  <w15:docId w15:val="{5D458C51-38BB-47B7-B53B-09FB554D7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Ernesto David Blanco</cp:lastModifiedBy>
  <cp:revision>2</cp:revision>
  <dcterms:created xsi:type="dcterms:W3CDTF">2013-12-23T23:15:00Z</dcterms:created>
  <dcterms:modified xsi:type="dcterms:W3CDTF">2025-11-04T03:55:00Z</dcterms:modified>
  <cp:category/>
</cp:coreProperties>
</file>